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37614" w14:textId="5850A93C" w:rsidR="00C277E5" w:rsidRDefault="001D3BE2">
      <w:pPr>
        <w:pStyle w:val="Ttulo1"/>
      </w:pPr>
      <w:r>
        <w:t>TABELA COM AS LINHAS E FICHAS</w:t>
      </w:r>
    </w:p>
    <w:p w14:paraId="13B155DA" w14:textId="15373F4D" w:rsidR="00A0038E" w:rsidRDefault="00A0038E" w:rsidP="00A0038E"/>
    <w:p w14:paraId="03841BCF" w14:textId="77777777" w:rsidR="00A0038E" w:rsidRPr="00A0038E" w:rsidRDefault="00A0038E" w:rsidP="00A003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2013"/>
        <w:gridCol w:w="1726"/>
        <w:gridCol w:w="1726"/>
      </w:tblGrid>
      <w:tr w:rsidR="000310D4" w14:paraId="5D15F772" w14:textId="77777777" w:rsidTr="00A0038E">
        <w:tc>
          <w:tcPr>
            <w:tcW w:w="1725" w:type="dxa"/>
          </w:tcPr>
          <w:p w14:paraId="0915D7C7" w14:textId="77777777" w:rsidR="000310D4" w:rsidRDefault="000310D4">
            <w:r>
              <w:t>Item</w:t>
            </w:r>
          </w:p>
        </w:tc>
        <w:tc>
          <w:tcPr>
            <w:tcW w:w="1727" w:type="dxa"/>
          </w:tcPr>
          <w:p w14:paraId="2603A02C" w14:textId="77777777" w:rsidR="000310D4" w:rsidRDefault="000310D4">
            <w:r>
              <w:t>Linha / Rota</w:t>
            </w:r>
          </w:p>
        </w:tc>
        <w:tc>
          <w:tcPr>
            <w:tcW w:w="1726" w:type="dxa"/>
          </w:tcPr>
          <w:p w14:paraId="74247845" w14:textId="77777777" w:rsidR="000310D4" w:rsidRDefault="000310D4">
            <w:r>
              <w:t>Tipo de Veículo</w:t>
            </w:r>
          </w:p>
        </w:tc>
        <w:tc>
          <w:tcPr>
            <w:tcW w:w="1726" w:type="dxa"/>
          </w:tcPr>
          <w:p w14:paraId="3626E96D" w14:textId="2B925A8C" w:rsidR="000310D4" w:rsidRDefault="000310D4">
            <w:r>
              <w:t>FICHA</w:t>
            </w:r>
          </w:p>
        </w:tc>
      </w:tr>
      <w:tr w:rsidR="000310D4" w14:paraId="429A97CF" w14:textId="77777777" w:rsidTr="00A0038E">
        <w:tc>
          <w:tcPr>
            <w:tcW w:w="1725" w:type="dxa"/>
          </w:tcPr>
          <w:p w14:paraId="2EC2CA06" w14:textId="77777777" w:rsidR="000310D4" w:rsidRDefault="000310D4">
            <w:r>
              <w:t>01</w:t>
            </w:r>
          </w:p>
        </w:tc>
        <w:tc>
          <w:tcPr>
            <w:tcW w:w="1727" w:type="dxa"/>
          </w:tcPr>
          <w:p w14:paraId="01CD1A74" w14:textId="77777777" w:rsidR="000310D4" w:rsidRDefault="000310D4">
            <w:r>
              <w:t>Linha Fazenda Cesalpina</w:t>
            </w:r>
          </w:p>
        </w:tc>
        <w:tc>
          <w:tcPr>
            <w:tcW w:w="1726" w:type="dxa"/>
          </w:tcPr>
          <w:p w14:paraId="347C988D" w14:textId="77777777" w:rsidR="000310D4" w:rsidRDefault="000310D4">
            <w:r>
              <w:t>Van escolar</w:t>
            </w:r>
          </w:p>
        </w:tc>
        <w:tc>
          <w:tcPr>
            <w:tcW w:w="1726" w:type="dxa"/>
          </w:tcPr>
          <w:p w14:paraId="2AF52CD9" w14:textId="3EEABEC5" w:rsidR="000310D4" w:rsidRDefault="000310D4">
            <w:r>
              <w:t>291</w:t>
            </w:r>
          </w:p>
        </w:tc>
      </w:tr>
      <w:tr w:rsidR="000310D4" w14:paraId="0D946F39" w14:textId="77777777" w:rsidTr="00A0038E">
        <w:tc>
          <w:tcPr>
            <w:tcW w:w="1725" w:type="dxa"/>
          </w:tcPr>
          <w:p w14:paraId="690A65F3" w14:textId="3F1B6028" w:rsidR="000310D4" w:rsidRDefault="000310D4">
            <w:r>
              <w:t>02</w:t>
            </w:r>
          </w:p>
        </w:tc>
        <w:tc>
          <w:tcPr>
            <w:tcW w:w="1727" w:type="dxa"/>
          </w:tcPr>
          <w:p w14:paraId="4EF60DB1" w14:textId="77777777" w:rsidR="000310D4" w:rsidRDefault="000310D4">
            <w:r>
              <w:t>Linha Fazenda Santa Maria Guerra</w:t>
            </w:r>
          </w:p>
        </w:tc>
        <w:tc>
          <w:tcPr>
            <w:tcW w:w="1726" w:type="dxa"/>
          </w:tcPr>
          <w:p w14:paraId="50782727" w14:textId="77777777" w:rsidR="000310D4" w:rsidRDefault="000310D4">
            <w:r>
              <w:t>Van escolar</w:t>
            </w:r>
          </w:p>
        </w:tc>
        <w:tc>
          <w:tcPr>
            <w:tcW w:w="1726" w:type="dxa"/>
          </w:tcPr>
          <w:p w14:paraId="2C82D391" w14:textId="6B053351" w:rsidR="000310D4" w:rsidRDefault="000310D4">
            <w:r>
              <w:t>288</w:t>
            </w:r>
          </w:p>
        </w:tc>
      </w:tr>
      <w:tr w:rsidR="000310D4" w14:paraId="6CCA5827" w14:textId="77777777" w:rsidTr="00A0038E">
        <w:tc>
          <w:tcPr>
            <w:tcW w:w="1725" w:type="dxa"/>
          </w:tcPr>
          <w:p w14:paraId="127BA318" w14:textId="1FBB022D" w:rsidR="000310D4" w:rsidRDefault="000310D4">
            <w:r>
              <w:t>03</w:t>
            </w:r>
          </w:p>
        </w:tc>
        <w:tc>
          <w:tcPr>
            <w:tcW w:w="1727" w:type="dxa"/>
          </w:tcPr>
          <w:p w14:paraId="2C2C8AD7" w14:textId="77777777" w:rsidR="000310D4" w:rsidRDefault="000310D4">
            <w:r>
              <w:t>Linha Fazenda Campo Verde</w:t>
            </w:r>
          </w:p>
        </w:tc>
        <w:tc>
          <w:tcPr>
            <w:tcW w:w="1726" w:type="dxa"/>
          </w:tcPr>
          <w:p w14:paraId="43D719A5" w14:textId="77777777" w:rsidR="000310D4" w:rsidRDefault="000310D4">
            <w:r>
              <w:t>Van escolar</w:t>
            </w:r>
          </w:p>
        </w:tc>
        <w:tc>
          <w:tcPr>
            <w:tcW w:w="1726" w:type="dxa"/>
          </w:tcPr>
          <w:p w14:paraId="2DFFA9FB" w14:textId="0D557EC3" w:rsidR="000310D4" w:rsidRDefault="000310D4">
            <w:r>
              <w:t>288</w:t>
            </w:r>
          </w:p>
        </w:tc>
      </w:tr>
      <w:tr w:rsidR="000310D4" w14:paraId="072709E6" w14:textId="77777777" w:rsidTr="00A0038E">
        <w:tc>
          <w:tcPr>
            <w:tcW w:w="1725" w:type="dxa"/>
          </w:tcPr>
          <w:p w14:paraId="0C7F45F1" w14:textId="5019C3BE" w:rsidR="000310D4" w:rsidRDefault="000310D4">
            <w:r>
              <w:t>04</w:t>
            </w:r>
          </w:p>
        </w:tc>
        <w:tc>
          <w:tcPr>
            <w:tcW w:w="1727" w:type="dxa"/>
          </w:tcPr>
          <w:p w14:paraId="09AAED1F" w14:textId="77777777" w:rsidR="000310D4" w:rsidRDefault="000310D4">
            <w:r>
              <w:t>Linha Fazenda Canoas</w:t>
            </w:r>
          </w:p>
        </w:tc>
        <w:tc>
          <w:tcPr>
            <w:tcW w:w="1726" w:type="dxa"/>
          </w:tcPr>
          <w:p w14:paraId="7D576512" w14:textId="2E022F9A" w:rsidR="000310D4" w:rsidRDefault="000310D4">
            <w:r>
              <w:t>(</w:t>
            </w:r>
            <w:proofErr w:type="spellStart"/>
            <w:r>
              <w:t>exclusivo</w:t>
            </w:r>
            <w:proofErr w:type="spellEnd"/>
            <w:r>
              <w:t>) micro-</w:t>
            </w:r>
            <w:proofErr w:type="spellStart"/>
            <w:r>
              <w:t>ônibus</w:t>
            </w:r>
            <w:proofErr w:type="spellEnd"/>
            <w:r>
              <w:t xml:space="preserve"> escolar</w:t>
            </w:r>
          </w:p>
        </w:tc>
        <w:tc>
          <w:tcPr>
            <w:tcW w:w="1726" w:type="dxa"/>
          </w:tcPr>
          <w:p w14:paraId="1CCD6731" w14:textId="0AE84BA1" w:rsidR="000310D4" w:rsidRDefault="000310D4">
            <w:r>
              <w:t>291</w:t>
            </w:r>
          </w:p>
        </w:tc>
      </w:tr>
      <w:tr w:rsidR="000310D4" w14:paraId="38CC26C3" w14:textId="77777777" w:rsidTr="00A0038E">
        <w:tc>
          <w:tcPr>
            <w:tcW w:w="1725" w:type="dxa"/>
          </w:tcPr>
          <w:p w14:paraId="7FB37187" w14:textId="0054830F" w:rsidR="000310D4" w:rsidRDefault="000310D4">
            <w:r>
              <w:t>05</w:t>
            </w:r>
          </w:p>
        </w:tc>
        <w:tc>
          <w:tcPr>
            <w:tcW w:w="1727" w:type="dxa"/>
          </w:tcPr>
          <w:p w14:paraId="221731FE" w14:textId="77777777" w:rsidR="000310D4" w:rsidRDefault="000310D4">
            <w:r>
              <w:t>Linha Fazenda Canaã</w:t>
            </w:r>
          </w:p>
        </w:tc>
        <w:tc>
          <w:tcPr>
            <w:tcW w:w="1726" w:type="dxa"/>
          </w:tcPr>
          <w:p w14:paraId="6EE5B11E" w14:textId="69431C85" w:rsidR="000310D4" w:rsidRDefault="000310D4">
            <w:r>
              <w:t>(</w:t>
            </w:r>
            <w:proofErr w:type="spellStart"/>
            <w:r>
              <w:t>exclusivo</w:t>
            </w:r>
            <w:proofErr w:type="spellEnd"/>
            <w:r>
              <w:t>) micro-</w:t>
            </w:r>
            <w:proofErr w:type="spellStart"/>
            <w:r>
              <w:t>ônibus</w:t>
            </w:r>
            <w:proofErr w:type="spellEnd"/>
            <w:r>
              <w:t xml:space="preserve"> escolar</w:t>
            </w:r>
          </w:p>
        </w:tc>
        <w:tc>
          <w:tcPr>
            <w:tcW w:w="1726" w:type="dxa"/>
          </w:tcPr>
          <w:p w14:paraId="7CC8AF8D" w14:textId="2819CB5C" w:rsidR="000310D4" w:rsidRDefault="000310D4">
            <w:r>
              <w:t>288</w:t>
            </w:r>
          </w:p>
        </w:tc>
      </w:tr>
      <w:tr w:rsidR="000310D4" w14:paraId="3E8809AD" w14:textId="77777777" w:rsidTr="00A0038E">
        <w:tc>
          <w:tcPr>
            <w:tcW w:w="1725" w:type="dxa"/>
          </w:tcPr>
          <w:p w14:paraId="0AF7DE82" w14:textId="093F6CF9" w:rsidR="000310D4" w:rsidRDefault="000310D4">
            <w:r>
              <w:t>06</w:t>
            </w:r>
          </w:p>
        </w:tc>
        <w:tc>
          <w:tcPr>
            <w:tcW w:w="1727" w:type="dxa"/>
          </w:tcPr>
          <w:p w14:paraId="621FE8A2" w14:textId="77777777" w:rsidR="000310D4" w:rsidRDefault="000310D4">
            <w:r>
              <w:t>Linha Escola José Dodo da Rocha (Professores)</w:t>
            </w:r>
          </w:p>
        </w:tc>
        <w:tc>
          <w:tcPr>
            <w:tcW w:w="1726" w:type="dxa"/>
          </w:tcPr>
          <w:p w14:paraId="7D2C6CA9" w14:textId="6B081D2E" w:rsidR="000310D4" w:rsidRDefault="000310D4">
            <w:r>
              <w:t>(</w:t>
            </w:r>
            <w:proofErr w:type="spellStart"/>
            <w:r>
              <w:t>exclusivo</w:t>
            </w:r>
            <w:proofErr w:type="spellEnd"/>
            <w:r>
              <w:t>) micro-</w:t>
            </w:r>
            <w:proofErr w:type="spellStart"/>
            <w:r>
              <w:t>ônibus</w:t>
            </w:r>
            <w:proofErr w:type="spellEnd"/>
            <w:r>
              <w:t xml:space="preserve"> escolar</w:t>
            </w:r>
          </w:p>
        </w:tc>
        <w:tc>
          <w:tcPr>
            <w:tcW w:w="1726" w:type="dxa"/>
          </w:tcPr>
          <w:p w14:paraId="2C51791F" w14:textId="2FFC2087" w:rsidR="000310D4" w:rsidRDefault="000310D4">
            <w:r>
              <w:t>288</w:t>
            </w:r>
          </w:p>
        </w:tc>
      </w:tr>
      <w:tr w:rsidR="000310D4" w14:paraId="63F3320A" w14:textId="77777777" w:rsidTr="00A0038E">
        <w:tc>
          <w:tcPr>
            <w:tcW w:w="1725" w:type="dxa"/>
          </w:tcPr>
          <w:p w14:paraId="5CACB7AD" w14:textId="66479508" w:rsidR="000310D4" w:rsidRDefault="000310D4">
            <w:r>
              <w:t>07</w:t>
            </w:r>
          </w:p>
        </w:tc>
        <w:tc>
          <w:tcPr>
            <w:tcW w:w="1727" w:type="dxa"/>
          </w:tcPr>
          <w:p w14:paraId="690F5278" w14:textId="307172BE" w:rsidR="000310D4" w:rsidRDefault="000310D4">
            <w:proofErr w:type="spellStart"/>
            <w:r>
              <w:t>Linha</w:t>
            </w:r>
            <w:proofErr w:type="spellEnd"/>
            <w:r>
              <w:t xml:space="preserve"> </w:t>
            </w:r>
            <w:proofErr w:type="spellStart"/>
            <w:r>
              <w:t>Alecrim</w:t>
            </w:r>
            <w:proofErr w:type="spellEnd"/>
          </w:p>
        </w:tc>
        <w:tc>
          <w:tcPr>
            <w:tcW w:w="1726" w:type="dxa"/>
          </w:tcPr>
          <w:p w14:paraId="0BDBB1A5" w14:textId="03DB4A94" w:rsidR="000310D4" w:rsidRDefault="000310D4">
            <w:proofErr w:type="spellStart"/>
            <w:r>
              <w:t>Ônibus</w:t>
            </w:r>
            <w:proofErr w:type="spellEnd"/>
          </w:p>
        </w:tc>
        <w:tc>
          <w:tcPr>
            <w:tcW w:w="1726" w:type="dxa"/>
          </w:tcPr>
          <w:p w14:paraId="063AB793" w14:textId="0856DFC0" w:rsidR="000310D4" w:rsidRDefault="000310D4">
            <w:r>
              <w:t>289</w:t>
            </w:r>
          </w:p>
        </w:tc>
      </w:tr>
      <w:tr w:rsidR="000310D4" w14:paraId="62FBAF5F" w14:textId="77777777" w:rsidTr="00A0038E">
        <w:tc>
          <w:tcPr>
            <w:tcW w:w="1725" w:type="dxa"/>
          </w:tcPr>
          <w:p w14:paraId="3593D552" w14:textId="5788A6D3" w:rsidR="000310D4" w:rsidRDefault="000310D4">
            <w:r>
              <w:t>08</w:t>
            </w:r>
          </w:p>
        </w:tc>
        <w:tc>
          <w:tcPr>
            <w:tcW w:w="1727" w:type="dxa"/>
          </w:tcPr>
          <w:p w14:paraId="036B7A68" w14:textId="5220811E" w:rsidR="000310D4" w:rsidRDefault="000310D4">
            <w:proofErr w:type="spellStart"/>
            <w:r>
              <w:t>Linha</w:t>
            </w:r>
            <w:proofErr w:type="spellEnd"/>
            <w:r>
              <w:t xml:space="preserve"> Escola José Dodo da Rocha (ASSENTAMENTO)</w:t>
            </w:r>
          </w:p>
        </w:tc>
        <w:tc>
          <w:tcPr>
            <w:tcW w:w="1726" w:type="dxa"/>
          </w:tcPr>
          <w:p w14:paraId="4D4387DA" w14:textId="728EB74A" w:rsidR="000310D4" w:rsidRDefault="000310D4">
            <w:proofErr w:type="spellStart"/>
            <w:r>
              <w:t>Ônibus</w:t>
            </w:r>
            <w:proofErr w:type="spellEnd"/>
          </w:p>
        </w:tc>
        <w:tc>
          <w:tcPr>
            <w:tcW w:w="1726" w:type="dxa"/>
          </w:tcPr>
          <w:p w14:paraId="32BF8625" w14:textId="0988DCBA" w:rsidR="000310D4" w:rsidRDefault="000310D4">
            <w:r>
              <w:t>289</w:t>
            </w:r>
          </w:p>
        </w:tc>
      </w:tr>
    </w:tbl>
    <w:p w14:paraId="03E7FEA7" w14:textId="77777777" w:rsidR="002B32E2" w:rsidRDefault="002B32E2"/>
    <w:sectPr w:rsidR="002B32E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10D4"/>
    <w:rsid w:val="00034616"/>
    <w:rsid w:val="0006063C"/>
    <w:rsid w:val="0015074B"/>
    <w:rsid w:val="001B49E5"/>
    <w:rsid w:val="001D3BE2"/>
    <w:rsid w:val="0029639D"/>
    <w:rsid w:val="002B32E2"/>
    <w:rsid w:val="00326F90"/>
    <w:rsid w:val="00A0038E"/>
    <w:rsid w:val="00AA1D8D"/>
    <w:rsid w:val="00B47730"/>
    <w:rsid w:val="00C277E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1AB115"/>
  <w14:defaultImageDpi w14:val="300"/>
  <w15:docId w15:val="{07D85EF7-5AF9-4405-B256-2C4ADE00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Elisana Vieira Nogueira</cp:lastModifiedBy>
  <cp:revision>3</cp:revision>
  <cp:lastPrinted>2026-01-26T15:05:00Z</cp:lastPrinted>
  <dcterms:created xsi:type="dcterms:W3CDTF">2026-01-26T15:04:00Z</dcterms:created>
  <dcterms:modified xsi:type="dcterms:W3CDTF">2026-01-26T15:05:00Z</dcterms:modified>
  <cp:category/>
</cp:coreProperties>
</file>